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Sockelputz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878232" name="dd28de10-42cc-11f0-84d9-8788547a8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909652" name="dd28de10-42cc-11f0-84d9-8788547a84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309974" name="27dba3c0-42cd-11f0-8ebe-0d4b2dcdb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482835" name="27dba3c0-42cd-11f0-8ebe-0d4b2dcdb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Fenster beim Hinterausgang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075952" name="87011790-42cd-11f0-96be-8b0c9193e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948392" name="87011790-42cd-11f0-96be-8b0c9193e41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Sitzplatz aussen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316942" name="345901f0-42ce-11f0-b5ea-f32482931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564571" name="345901f0-42ce-11f0-b5ea-f3248293187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9996483" name="c52d28e0-42cf-11f0-bd95-a322516f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319728" name="c52d28e0-42cf-11f0-bd95-a322516fa92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0912076" name="5091c7c0-42cf-11f0-a8e9-dd4f10acd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266380" name="5091c7c0-42cf-11f0-a8e9-dd4f10acd68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974494" name="76c18470-42d0-11f0-a523-0b5256d79c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004596" name="76c18470-42d0-11f0-a523-0b5256d79cf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0958260" name="b3b48b70-42d0-11f0-84c7-59225ce7c0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398933" name="b3b48b70-42d0-11f0-84c7-59225ce7c0b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386853" name="4a898550-42d1-11f0-b62a-fd2841bf5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540041" name="4a898550-42d1-11f0-b62a-fd2841bf54f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2874505" name="9af8cc80-42d1-11f0-8ed2-c107b1e13d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65074" name="9af8cc80-42d1-11f0-8ed2-c107b1e13d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526892" name="26773f80-42d2-11f0-9b8a-e39422bd0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931192" name="26773f80-42d2-11f0-9b8a-e39422bd0e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3419668" name="918f2c10-42d2-11f0-8b88-b546ed34d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274374" name="918f2c10-42d2-11f0-8b88-b546ed34d6b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2745573" name="f07266c0-42d2-11f0-8b0d-51bc0002d4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979086" name="f07266c0-42d2-11f0-8b0d-51bc0002d4c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160093" name="33b3f610-42d3-11f0-aee5-c5071bfdb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99991" name="33b3f610-42d3-11f0-aee5-c5071bfdb9d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645235" name="bd8bfa20-42d5-11f0-bd67-d942e6f93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719168" name="bd8bfa20-42d5-11f0-bd67-d942e6f93e4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6504662" name="02645610-42d6-11f0-be63-c704f26a17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50534" name="02645610-42d6-11f0-be63-c704f26a170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222045" name="a878db60-42d7-11f0-b48d-21d157f4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173432" name="a878db60-42d7-11f0-b48d-21d157f44bf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721240" name="18e4c3a0-42d8-11f0-9ac7-716375e88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26250" name="18e4c3a0-42d8-11f0-9ac7-716375e88f7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Ganzes Gebäude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Rauchmelder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005918" name="b4e87df0-42d8-11f0-abf6-7b6d686e3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218944" name="b4e87df0-42d8-11f0-abf6-7b6d686e3c7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Radioaktiv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706628" name="5b4684d0-42d9-11f0-91c5-bf83f2429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921000" name="5b4684d0-42d9-11f0-91c5-bf83f2429c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Fliessenklener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8062617" name="fd426a10-42d9-11f0-9bcf-99fd24bcc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738698" name="fd426a10-42d9-11f0-9bcf-99fd24bcc30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Garderobe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6797708" name="ea1eb4b0-42da-11f0-a768-d766de57e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67505" name="ea1eb4b0-42da-11f0-a768-d766de57e4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856041" name="1efc5610-42db-11f0-a667-71f06f665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60537" name="1efc5610-42db-11f0-a667-71f06f665c1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Dieses Format gab es vor 1995 noch nicht.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86410" name="6863e1a0-42dc-11f0-ba1b-49c19c35c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885624" name="6863e1a0-42dc-11f0-ba1b-49c19c35c7a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Neuartiger Teppich, direkt auf Unterlagsboden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8963543" name="f87331f0-42dd-11f0-81cf-b5c7fb0c7f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879632" name="f87331f0-42dd-11f0-81cf-b5c7fb0c7f9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Fenstersims aussen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Blumenkiste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47534" name="a3549e10-42de-11f0-a844-fb6f96439c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789742" name="a3549e10-42de-11f0-a844-fb6f96439c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464549" name="2bb6dcf0-42df-11f0-b16d-bf20deba9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87253" name="2bb6dcf0-42df-11f0-b16d-bf20deba9f6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KG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959413" name="b9d2c1b0-42e0-11f0-8f81-03b4e94bc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4236" name="b9d2c1b0-42e0-11f0-8f81-03b4e94bce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Wascheküche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31783" name="8206bd80-42e1-11f0-8924-7b90d03aa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170402" name="8206bd80-42e1-11f0-8924-7b90d03aa4e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0962676" name="09d4d2b0-42e2-11f0-8a86-d5410c58f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45468" name="09d4d2b0-42e2-11f0-8a86-d5410c58f05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373297" name="78c4c950-42e2-11f0-a849-95baefd98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39208" name="78c4c950-42e2-11f0-a849-95baefd989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612340" name="a9067460-42e2-11f0-b916-8d447e2bd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247573" name="a9067460-42e2-11f0-b916-8d447e2bd7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Leitung</w:t>
            </w:r>
          </w:p>
        </w:tc>
        <w:tc>
          <w:p>
            <w:pPr>
              <w:spacing w:before="0" w:after="0" w:line="240" w:lineRule="auto"/>
            </w:pPr>
            <w:r>
              <w:t>Rohrdämmung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30347" name="10256160-42e3-11f0-8d1a-4b4c5488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009824" name="10256160-42e3-11f0-8d1a-4b4c5488fc1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Flunschdichtung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347096" name="5b5ac490-42e3-11f0-9905-3d4dd5417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557713" name="5b5ac490-42e3-11f0-9905-3d4dd54179e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